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2512205" name="fe421540-347f-11f0-ab0a-174f91a936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306489" name="fe421540-347f-11f0-ab0a-174f91a936b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1247326" name="03d9d0b0-3480-11f0-9ec0-97cb3a380a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6011637" name="03d9d0b0-3480-11f0-9ec0-97cb3a380a7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Stuckgasse 19, 450 Lüchingen </w:t>
          </w:r>
        </w:p>
        <w:p>
          <w:pPr>
            <w:spacing w:before="0" w:after="0"/>
          </w:pPr>
          <w:r>
            <w:t>282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